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AI-10 — Citation Target List</w:t>
      </w:r>
    </w:p>
    <w:p>
      <w:pPr>
        <w:spacing w:after="200"/>
      </w:pPr>
      <w:r>
        <w:rPr>
          <w:i/>
          <w:color w:val="E83E3E"/>
          <w:sz w:val="22"/>
        </w:rPr>
        <w:t>Confidence Fix: What We Want AI to Cite and Why</w:t>
      </w:r>
    </w:p>
    <w:p>
      <w:pPr>
        <w:spacing w:after="100"/>
      </w:pPr>
      <w:r>
        <w:t>A citation target is a specific URL or source you want AI systems to reference when describing your business. Instead of hoping AI finds the right things, this worksheet builds a deliberate list of what should be cited — and a plan to make those sources citation-worthy.</w:t>
      </w:r>
    </w:p>
    <w:p>
      <w:pPr>
        <w:spacing w:before="240" w:after="80"/>
      </w:pPr>
      <w:r>
        <w:rPr>
          <w:b/>
          <w:color w:val="1B4F72"/>
          <w:sz w:val="26"/>
        </w:rPr>
        <w:t>What Makes Something Citation-Worthy</w:t>
      </w:r>
    </w:p>
    <w:p>
      <w:pPr>
        <w:pStyle w:val="ListBullet"/>
        <w:spacing w:after="40"/>
      </w:pPr>
      <w:r>
        <w:t>It's publicly accessible (no login required)</w:t>
      </w:r>
    </w:p>
    <w:p>
      <w:pPr>
        <w:pStyle w:val="ListBullet"/>
        <w:spacing w:after="40"/>
      </w:pPr>
      <w:r>
        <w:t>It's indexed by Google</w:t>
      </w:r>
    </w:p>
    <w:p>
      <w:pPr>
        <w:pStyle w:val="ListBullet"/>
        <w:spacing w:after="40"/>
      </w:pPr>
      <w:r>
        <w:t>It's not blocked by robots.txt</w:t>
      </w:r>
    </w:p>
    <w:p>
      <w:pPr>
        <w:pStyle w:val="ListBullet"/>
        <w:spacing w:after="40"/>
      </w:pPr>
      <w:r>
        <w:t>It directly answers a question buyers commonly ask</w:t>
      </w:r>
    </w:p>
    <w:p>
      <w:pPr>
        <w:pStyle w:val="ListBullet"/>
        <w:spacing w:after="40"/>
      </w:pPr>
      <w:r>
        <w:t>It contains your business name, location, and what you do</w:t>
      </w:r>
    </w:p>
    <w:p>
      <w:pPr>
        <w:pStyle w:val="ListBullet"/>
        <w:spacing w:after="40"/>
      </w:pPr>
      <w:r>
        <w:t>It has been live for 60+ days (freshness matters less than authority)</w:t>
      </w:r>
    </w:p>
    <w:p>
      <w:pPr>
        <w:spacing w:before="240" w:after="80"/>
      </w:pPr>
      <w:r>
        <w:rPr>
          <w:b/>
          <w:color w:val="1B4F72"/>
          <w:sz w:val="26"/>
        </w:rPr>
        <w:t>Your Citation Target List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URL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What AI Should Use It For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Currently Citation-Worthy? (Y/N)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Fix Needed</w:t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yoursite.com/about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Who you are, your story, your credentials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yoursite.com/services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What you offer, service descriptions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yoursite.com/faq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Answering buyer questions directly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google.com/maps/[your GBP]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Local presence, reviews, contact info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yelp.com/[your listing]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Reviews, photos, business details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[industry directory URL]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Category listing and proof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[case study URL]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Proof of results for a specific problem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[press mention URL]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Third-party credibility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Priority Fixes</w:t>
      </w:r>
    </w:p>
    <w:p>
      <w:pPr>
        <w:spacing w:after="100"/>
      </w:pPr>
      <w:r>
        <w:t>For any target that isn't citation-worthy yet, list the fix: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URL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What's Missing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Fix Action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Done?</w:t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